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F53A3" w14:textId="77777777"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1910F8">
        <w:rPr>
          <w:rFonts w:ascii="Cambria" w:hAnsi="Cambria" w:cs="Arial"/>
          <w:sz w:val="18"/>
          <w:szCs w:val="18"/>
        </w:rPr>
        <w:t>6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14:paraId="040872A1" w14:textId="77777777"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</w:t>
      </w:r>
      <w:r w:rsidR="00B01CAB">
        <w:rPr>
          <w:rFonts w:ascii="Cambria" w:hAnsi="Cambria" w:cs="Arial"/>
          <w:sz w:val="18"/>
          <w:szCs w:val="18"/>
        </w:rPr>
        <w:t>dnia ....................... 202</w:t>
      </w:r>
      <w:r w:rsidR="00834C18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532238DE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62EC8732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270B6E3F" w14:textId="77777777"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AF5649">
        <w:rPr>
          <w:rFonts w:ascii="Cambria" w:hAnsi="Cambria"/>
          <w:b/>
          <w:color w:val="auto"/>
          <w:sz w:val="18"/>
          <w:szCs w:val="18"/>
        </w:rPr>
        <w:t xml:space="preserve"> – potwierdzenie spełnienia warunku</w:t>
      </w:r>
      <w:r w:rsidR="00F54F22">
        <w:rPr>
          <w:rFonts w:ascii="Cambria" w:hAnsi="Cambria"/>
          <w:b/>
          <w:color w:val="auto"/>
          <w:sz w:val="18"/>
          <w:szCs w:val="18"/>
        </w:rPr>
        <w:t xml:space="preserve"> podmiotowego</w:t>
      </w:r>
    </w:p>
    <w:p w14:paraId="7C911BA2" w14:textId="77777777"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  <w:lang w:eastAsia="x-none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  <w:lang w:val="x-none" w:eastAsia="x-none"/>
        </w:rPr>
        <w:t xml:space="preserve"> </w:t>
      </w:r>
    </w:p>
    <w:p w14:paraId="65DE1142" w14:textId="77777777" w:rsidR="00AF5649" w:rsidRDefault="00AF5649" w:rsidP="00881B48">
      <w:pPr>
        <w:jc w:val="center"/>
        <w:rPr>
          <w:rFonts w:ascii="Cambria" w:hAnsi="Cambria"/>
          <w:b/>
          <w:color w:val="000000"/>
          <w:sz w:val="20"/>
          <w:szCs w:val="20"/>
        </w:rPr>
      </w:pPr>
      <w:bookmarkStart w:id="0" w:name="_Hlk63680311"/>
    </w:p>
    <w:bookmarkEnd w:id="0"/>
    <w:p w14:paraId="1348F11D" w14:textId="37EB4529" w:rsidR="00CD497D" w:rsidRDefault="00CD497D" w:rsidP="00801DCF">
      <w:pPr>
        <w:pStyle w:val="Tekstpodstawowy2"/>
        <w:shd w:val="clear" w:color="auto" w:fill="D9D9D9"/>
        <w:spacing w:line="276" w:lineRule="auto"/>
        <w:ind w:right="-315"/>
        <w:jc w:val="center"/>
        <w:rPr>
          <w:rFonts w:ascii="Cambria" w:hAnsi="Cambria" w:cs="Calibri"/>
          <w:b/>
          <w:bCs/>
          <w:sz w:val="22"/>
          <w:szCs w:val="22"/>
        </w:rPr>
      </w:pPr>
      <w:r w:rsidRPr="00D37EDC">
        <w:rPr>
          <w:rFonts w:ascii="Cambria" w:hAnsi="Cambria" w:cs="Calibri"/>
          <w:b/>
          <w:bCs/>
          <w:sz w:val="22"/>
          <w:szCs w:val="22"/>
        </w:rPr>
        <w:t>„</w:t>
      </w:r>
      <w:r w:rsidR="00F361BD" w:rsidRPr="00F361BD">
        <w:rPr>
          <w:rFonts w:ascii="Cambria" w:hAnsi="Cambria" w:cs="Calibri"/>
          <w:b/>
          <w:bCs/>
          <w:sz w:val="22"/>
          <w:szCs w:val="22"/>
          <w:lang w:val="pl-PL"/>
        </w:rPr>
        <w:t>Budowa kanalizacji sanitarnej na terenie Gminy Łoniów  w miejscowościach Bogoria i Wnorów”, w trybie “zaprojektuj i wybuduj</w:t>
      </w:r>
      <w:r w:rsidRPr="00D37EDC">
        <w:rPr>
          <w:rFonts w:ascii="Cambria" w:hAnsi="Cambria" w:cs="Calibri"/>
          <w:b/>
          <w:bCs/>
          <w:sz w:val="22"/>
          <w:szCs w:val="22"/>
        </w:rPr>
        <w:t>”</w:t>
      </w:r>
    </w:p>
    <w:p w14:paraId="70569ABB" w14:textId="77777777" w:rsidR="00AF2891" w:rsidRPr="00B77209" w:rsidRDefault="00AF2891" w:rsidP="00881B48">
      <w:pPr>
        <w:jc w:val="center"/>
        <w:rPr>
          <w:rFonts w:ascii="Cambria" w:hAnsi="Cambria" w:cs="Calibri"/>
          <w:b/>
          <w:color w:val="000000"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985"/>
        <w:gridCol w:w="2126"/>
        <w:gridCol w:w="6946"/>
        <w:gridCol w:w="2410"/>
      </w:tblGrid>
      <w:tr w:rsidR="00147BCF" w:rsidRPr="009F2916" w14:paraId="6013ECD0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7AF6CA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A6ACB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FA53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13287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3D6C23D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78A7847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9173CA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147BCF" w:rsidRPr="009F2916" w14:paraId="2B421AB4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EFF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CB02" w14:textId="77777777" w:rsidR="00147BCF" w:rsidRPr="009F2916" w:rsidRDefault="0013726D" w:rsidP="0013726D">
            <w:pPr>
              <w:pStyle w:val="Default"/>
              <w:ind w:left="14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D4A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A94" w14:textId="77777777" w:rsidR="0013726D" w:rsidRPr="004B497E" w:rsidRDefault="0013726D" w:rsidP="0013726D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r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>instalacyjnej w zakresie sieci, instalacji i urządzeń cieplnych, wentylacyjnych, gazowych, wodociągowych i kanalizacyjnych</w:t>
            </w:r>
          </w:p>
          <w:p w14:paraId="32055D6F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12DE319C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7121EFAE" w14:textId="37EE54F3" w:rsidR="0013726D" w:rsidRPr="009C07B1" w:rsidRDefault="0013726D" w:rsidP="0013726D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polegającej na budowie lub przebudowie lub</w:t>
            </w:r>
            <w:r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 xml:space="preserve"> rozbudowie lub</w:t>
            </w:r>
            <w:r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 xml:space="preserve"> </w:t>
            </w:r>
            <w:bookmarkStart w:id="1" w:name="_GoBack"/>
            <w:bookmarkEnd w:id="1"/>
            <w:r w:rsidRPr="00A5077B">
              <w:rPr>
                <w:rFonts w:ascii="Cambria" w:hAnsi="Cambria"/>
                <w:b/>
                <w:iCs/>
                <w:color w:val="auto"/>
                <w:sz w:val="20"/>
                <w:szCs w:val="20"/>
                <w:lang w:bidi="pl-PL"/>
              </w:rPr>
              <w:t>modernizacji sieci wodociągowej lub kanalizacyjnej</w:t>
            </w:r>
            <w:r w:rsidR="002E19FC">
              <w:rPr>
                <w:rFonts w:ascii="Cambria" w:hAnsi="Cambria"/>
                <w:b/>
                <w:iCs/>
                <w:color w:val="auto"/>
                <w:sz w:val="20"/>
                <w:szCs w:val="20"/>
                <w:lang w:bidi="pl-PL"/>
              </w:rPr>
              <w:t xml:space="preserve"> </w:t>
            </w:r>
            <w:r w:rsidR="002E19FC" w:rsidRPr="00DC6907">
              <w:rPr>
                <w:rFonts w:ascii="Cambria" w:hAnsi="Cambria"/>
                <w:sz w:val="20"/>
                <w:szCs w:val="20"/>
              </w:rPr>
              <w:t xml:space="preserve"> zrealizowane</w:t>
            </w:r>
            <w:r w:rsidR="002E19FC" w:rsidRPr="00DC6907">
              <w:rPr>
                <w:rFonts w:ascii="Cambria" w:hAnsi="Cambria"/>
                <w:b/>
                <w:sz w:val="20"/>
                <w:szCs w:val="20"/>
              </w:rPr>
              <w:t xml:space="preserve"> w systemie „zaprojektuj i wybuduj”</w:t>
            </w:r>
            <w:r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3DF4E763" w14:textId="77777777" w:rsidR="0013726D" w:rsidRPr="00490EA4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5DA07F" w14:textId="77777777" w:rsidR="0013726D" w:rsidRPr="00CA59A5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5DE318AD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6C369E74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669C0C7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21556DB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7B1CAC1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6ABC149E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C6FEEAE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D2457A8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643CF0D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26B0BDA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FB273D9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7C133ADF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8C684B6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42DDEBCB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56ABB4FE" w14:textId="77777777" w:rsidR="00147BCF" w:rsidRPr="009F2916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3D8" w14:textId="77777777" w:rsidR="00147BCF" w:rsidRPr="009F2916" w:rsidRDefault="00147BCF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  <w:tr w:rsidR="00D8575E" w:rsidRPr="009F2916" w14:paraId="20A4498E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3EF0" w14:textId="77777777" w:rsidR="00D8575E" w:rsidRPr="009F2916" w:rsidRDefault="00D8575E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44F9" w14:textId="77777777" w:rsidR="00D8575E" w:rsidRPr="009F2916" w:rsidRDefault="00D8575E" w:rsidP="002408D6">
            <w:pPr>
              <w:pStyle w:val="Defaul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B863" w14:textId="77777777" w:rsidR="00D8575E" w:rsidRPr="009F2916" w:rsidRDefault="00D8575E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Projektant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CB8" w14:textId="77777777" w:rsidR="00D8575E" w:rsidRPr="009F2916" w:rsidRDefault="00D8575E" w:rsidP="00D8575E">
            <w:pPr>
              <w:pStyle w:val="Default"/>
              <w:ind w:left="142" w:right="143"/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 xml:space="preserve">Uprawnienia </w:t>
            </w:r>
            <w:r w:rsidRPr="00ED49A1"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E148B8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w specjalności instalacyjnej w zakresie sieci, instalacji </w:t>
            </w:r>
            <w:r w:rsidRPr="00E148B8">
              <w:rPr>
                <w:rFonts w:ascii="Cambria" w:hAnsi="Cambria"/>
                <w:b/>
                <w:color w:val="auto"/>
                <w:sz w:val="18"/>
                <w:szCs w:val="18"/>
              </w:rPr>
              <w:br/>
              <w:t xml:space="preserve">i urządzeń cieplnych, wentylacyjnych, gazowych, wodociągowych </w:t>
            </w:r>
            <w:r w:rsidRPr="00E148B8">
              <w:rPr>
                <w:rFonts w:ascii="Cambria" w:hAnsi="Cambria"/>
                <w:b/>
                <w:color w:val="auto"/>
                <w:sz w:val="18"/>
                <w:szCs w:val="18"/>
              </w:rPr>
              <w:br/>
              <w:t>i kanalizacyjnych</w:t>
            </w:r>
            <w:r w:rsidRPr="00ED49A1">
              <w:rPr>
                <w:rFonts w:ascii="Cambria" w:hAnsi="Cambria"/>
                <w:b/>
                <w:color w:val="FF0000"/>
                <w:sz w:val="18"/>
                <w:szCs w:val="18"/>
              </w:rPr>
              <w:t xml:space="preserve"> </w:t>
            </w:r>
            <w:bookmarkStart w:id="2" w:name="_Hlk80870436"/>
            <w:r w:rsidRPr="009F2916">
              <w:rPr>
                <w:rFonts w:ascii="Cambria" w:hAnsi="Cambria"/>
                <w:b/>
                <w:sz w:val="18"/>
                <w:szCs w:val="18"/>
              </w:rPr>
              <w:t>posiadającym uprawnienia budowlan</w:t>
            </w:r>
            <w:r>
              <w:rPr>
                <w:rFonts w:ascii="Cambria" w:hAnsi="Cambria"/>
                <w:b/>
                <w:sz w:val="18"/>
                <w:szCs w:val="18"/>
              </w:rPr>
              <w:t>e uprawniające do projektowania</w:t>
            </w:r>
            <w:bookmarkEnd w:id="2"/>
            <w:r>
              <w:rPr>
                <w:rFonts w:ascii="Cambria" w:hAnsi="Cambria"/>
                <w:b/>
                <w:sz w:val="18"/>
                <w:szCs w:val="18"/>
              </w:rPr>
              <w:t>.</w:t>
            </w:r>
          </w:p>
          <w:p w14:paraId="7537E5DE" w14:textId="77777777" w:rsidR="00D8575E" w:rsidRPr="009F2916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C7A6C8E" w14:textId="77777777" w:rsidR="00D8575E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Nr uprawnień ……………………..</w:t>
            </w:r>
          </w:p>
          <w:p w14:paraId="7FA38DFA" w14:textId="77777777" w:rsidR="00D8575E" w:rsidRPr="00B425FC" w:rsidRDefault="00D8575E" w:rsidP="00B425F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9C8B" w14:textId="77777777" w:rsidR="00D8575E" w:rsidRPr="009F2916" w:rsidRDefault="00D8575E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</w:tbl>
    <w:p w14:paraId="59A683E2" w14:textId="77777777" w:rsidR="0032655D" w:rsidRPr="00CA59A5" w:rsidRDefault="0032655D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 w postawionym warunku w SWZ i 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641E50E3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7A1201DB" w14:textId="77777777" w:rsidR="0021284A" w:rsidRPr="008D229D" w:rsidRDefault="00534CF1" w:rsidP="008D229D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sectPr w:rsidR="0021284A" w:rsidRPr="008D229D" w:rsidSect="00EF4069">
      <w:headerReference w:type="default" r:id="rId8"/>
      <w:footerReference w:type="even" r:id="rId9"/>
      <w:footerReference w:type="default" r:id="rId10"/>
      <w:pgSz w:w="16838" w:h="11906" w:orient="landscape"/>
      <w:pgMar w:top="568" w:right="1418" w:bottom="284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96200" w14:textId="77777777" w:rsidR="00AD41C7" w:rsidRDefault="00AD41C7">
      <w:r>
        <w:separator/>
      </w:r>
    </w:p>
  </w:endnote>
  <w:endnote w:type="continuationSeparator" w:id="0">
    <w:p w14:paraId="5A545BA4" w14:textId="77777777" w:rsidR="00AD41C7" w:rsidRDefault="00AD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FB4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A94993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FDE9D" w14:textId="77777777" w:rsidR="004173BD" w:rsidRDefault="00D14C41" w:rsidP="00704316">
    <w:pPr>
      <w:ind w:left="1049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3CBFEB6" w14:textId="77777777"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E3642" w14:textId="77777777" w:rsidR="00AD41C7" w:rsidRDefault="00AD41C7">
      <w:r>
        <w:separator/>
      </w:r>
    </w:p>
  </w:footnote>
  <w:footnote w:type="continuationSeparator" w:id="0">
    <w:p w14:paraId="29CE77EB" w14:textId="77777777" w:rsidR="00AD41C7" w:rsidRDefault="00AD4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BB219" w14:textId="77777777" w:rsidR="00AD3681" w:rsidRDefault="00AD3681" w:rsidP="00AD3681">
    <w:pPr>
      <w:pStyle w:val="Nagwek"/>
      <w:rPr>
        <w:rFonts w:ascii="Cambria" w:hAnsi="Cambria" w:cs="Arial"/>
        <w:b/>
        <w:sz w:val="20"/>
        <w:lang w:val="pl-PL"/>
      </w:rPr>
    </w:pPr>
    <w:bookmarkStart w:id="3" w:name="_Hlk99472348"/>
    <w:bookmarkStart w:id="4" w:name="_Hlk99472347"/>
    <w:r>
      <w:rPr>
        <w:rFonts w:ascii="Cambria" w:hAnsi="Cambria"/>
        <w:sz w:val="20"/>
        <w:szCs w:val="20"/>
      </w:rPr>
      <w:t xml:space="preserve">Numer referencyjny: </w:t>
    </w:r>
    <w:bookmarkEnd w:id="3"/>
    <w:bookmarkEnd w:id="4"/>
    <w:r>
      <w:rPr>
        <w:rFonts w:ascii="Cambria" w:hAnsi="Cambria"/>
        <w:sz w:val="20"/>
        <w:szCs w:val="20"/>
        <w:lang w:val="pl-PL"/>
      </w:rPr>
      <w:t>ZPI. 271.31.2022</w:t>
    </w:r>
  </w:p>
  <w:p w14:paraId="4338B73B" w14:textId="77777777" w:rsidR="00C752F3" w:rsidRPr="00AD3681" w:rsidRDefault="00C752F3" w:rsidP="00AD36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8321E7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CA35CA1"/>
    <w:multiLevelType w:val="hybridMultilevel"/>
    <w:tmpl w:val="98045AD6"/>
    <w:lvl w:ilvl="0" w:tplc="1C3A3B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EDE36C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43"/>
  </w:num>
  <w:num w:numId="3">
    <w:abstractNumId w:val="31"/>
  </w:num>
  <w:num w:numId="4">
    <w:abstractNumId w:val="27"/>
  </w:num>
  <w:num w:numId="5">
    <w:abstractNumId w:val="19"/>
  </w:num>
  <w:num w:numId="6">
    <w:abstractNumId w:val="34"/>
  </w:num>
  <w:num w:numId="7">
    <w:abstractNumId w:val="39"/>
  </w:num>
  <w:num w:numId="8">
    <w:abstractNumId w:val="24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8"/>
  </w:num>
  <w:num w:numId="16">
    <w:abstractNumId w:val="33"/>
  </w:num>
  <w:num w:numId="17">
    <w:abstractNumId w:val="51"/>
  </w:num>
  <w:num w:numId="18">
    <w:abstractNumId w:val="23"/>
  </w:num>
  <w:num w:numId="19">
    <w:abstractNumId w:val="13"/>
  </w:num>
  <w:num w:numId="20">
    <w:abstractNumId w:val="17"/>
  </w:num>
  <w:num w:numId="21">
    <w:abstractNumId w:val="45"/>
  </w:num>
  <w:num w:numId="22">
    <w:abstractNumId w:val="18"/>
  </w:num>
  <w:num w:numId="23">
    <w:abstractNumId w:val="50"/>
  </w:num>
  <w:num w:numId="24">
    <w:abstractNumId w:val="48"/>
  </w:num>
  <w:num w:numId="25">
    <w:abstractNumId w:val="22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30"/>
  </w:num>
  <w:num w:numId="34">
    <w:abstractNumId w:val="46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5"/>
  </w:num>
  <w:num w:numId="40">
    <w:abstractNumId w:val="40"/>
  </w:num>
  <w:num w:numId="41">
    <w:abstractNumId w:val="35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6"/>
  </w:num>
  <w:num w:numId="45">
    <w:abstractNumId w:val="11"/>
  </w:num>
  <w:num w:numId="46">
    <w:abstractNumId w:val="47"/>
  </w:num>
  <w:num w:numId="47">
    <w:abstractNumId w:val="21"/>
  </w:num>
  <w:num w:numId="48">
    <w:abstractNumId w:val="44"/>
  </w:num>
  <w:num w:numId="49">
    <w:abstractNumId w:val="14"/>
  </w:num>
  <w:num w:numId="50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2F37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EE7"/>
    <w:rsid w:val="000B37AC"/>
    <w:rsid w:val="000B7A4F"/>
    <w:rsid w:val="000C152C"/>
    <w:rsid w:val="000C1FE3"/>
    <w:rsid w:val="000C3646"/>
    <w:rsid w:val="000D3136"/>
    <w:rsid w:val="000D40FD"/>
    <w:rsid w:val="000E05B9"/>
    <w:rsid w:val="000E3A89"/>
    <w:rsid w:val="000E4E2A"/>
    <w:rsid w:val="000E7F53"/>
    <w:rsid w:val="0010294D"/>
    <w:rsid w:val="00102A85"/>
    <w:rsid w:val="00102C0C"/>
    <w:rsid w:val="00103155"/>
    <w:rsid w:val="001054D9"/>
    <w:rsid w:val="00111ECF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26D"/>
    <w:rsid w:val="00137870"/>
    <w:rsid w:val="001405D1"/>
    <w:rsid w:val="00140DF0"/>
    <w:rsid w:val="00143610"/>
    <w:rsid w:val="0014366A"/>
    <w:rsid w:val="00145F79"/>
    <w:rsid w:val="0014707D"/>
    <w:rsid w:val="00147BCF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5658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08D6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814D4"/>
    <w:rsid w:val="002837ED"/>
    <w:rsid w:val="002953C0"/>
    <w:rsid w:val="002A2237"/>
    <w:rsid w:val="002A2640"/>
    <w:rsid w:val="002A4CEF"/>
    <w:rsid w:val="002A5798"/>
    <w:rsid w:val="002A5876"/>
    <w:rsid w:val="002A7F4E"/>
    <w:rsid w:val="002B6740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9FC"/>
    <w:rsid w:val="002F0291"/>
    <w:rsid w:val="002F16D6"/>
    <w:rsid w:val="002F26C4"/>
    <w:rsid w:val="002F79CA"/>
    <w:rsid w:val="003008FD"/>
    <w:rsid w:val="00302515"/>
    <w:rsid w:val="00302B07"/>
    <w:rsid w:val="00304525"/>
    <w:rsid w:val="003062AC"/>
    <w:rsid w:val="00310A34"/>
    <w:rsid w:val="0031370D"/>
    <w:rsid w:val="00313888"/>
    <w:rsid w:val="00315240"/>
    <w:rsid w:val="00317389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0F8C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3D3A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D6AF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173BD"/>
    <w:rsid w:val="00420580"/>
    <w:rsid w:val="00422FC5"/>
    <w:rsid w:val="00423457"/>
    <w:rsid w:val="004245B7"/>
    <w:rsid w:val="00427A12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8EF"/>
    <w:rsid w:val="00477ADD"/>
    <w:rsid w:val="00480774"/>
    <w:rsid w:val="004807CF"/>
    <w:rsid w:val="004825FF"/>
    <w:rsid w:val="00483B12"/>
    <w:rsid w:val="00485B52"/>
    <w:rsid w:val="00490F36"/>
    <w:rsid w:val="004932D0"/>
    <w:rsid w:val="004934C5"/>
    <w:rsid w:val="00493D06"/>
    <w:rsid w:val="00494A82"/>
    <w:rsid w:val="00494BF8"/>
    <w:rsid w:val="0049543B"/>
    <w:rsid w:val="004A1963"/>
    <w:rsid w:val="004A50BC"/>
    <w:rsid w:val="004A57A5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5E99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7893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551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3817"/>
    <w:rsid w:val="0067561C"/>
    <w:rsid w:val="006800B9"/>
    <w:rsid w:val="00680380"/>
    <w:rsid w:val="00680EFF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4316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06F1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B67EA"/>
    <w:rsid w:val="007C0CCF"/>
    <w:rsid w:val="007C4815"/>
    <w:rsid w:val="007C73C6"/>
    <w:rsid w:val="007D29F5"/>
    <w:rsid w:val="007D2EDC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1DCF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4C18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81B48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43A4"/>
    <w:rsid w:val="008E5B27"/>
    <w:rsid w:val="008E777E"/>
    <w:rsid w:val="008F0BFB"/>
    <w:rsid w:val="008F21F2"/>
    <w:rsid w:val="008F2E6F"/>
    <w:rsid w:val="008F35CE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25D3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DD"/>
    <w:rsid w:val="00966BB2"/>
    <w:rsid w:val="009709D7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0F61"/>
    <w:rsid w:val="00A5188D"/>
    <w:rsid w:val="00A56E14"/>
    <w:rsid w:val="00A578F5"/>
    <w:rsid w:val="00A57C83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70"/>
    <w:rsid w:val="00AA0A43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2F24"/>
    <w:rsid w:val="00AD34D0"/>
    <w:rsid w:val="00AD3681"/>
    <w:rsid w:val="00AD3D26"/>
    <w:rsid w:val="00AD41C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891"/>
    <w:rsid w:val="00AF2E5E"/>
    <w:rsid w:val="00AF4F4E"/>
    <w:rsid w:val="00AF5649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06E62"/>
    <w:rsid w:val="00B112AB"/>
    <w:rsid w:val="00B119CC"/>
    <w:rsid w:val="00B11C33"/>
    <w:rsid w:val="00B1499E"/>
    <w:rsid w:val="00B153AF"/>
    <w:rsid w:val="00B1548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40125"/>
    <w:rsid w:val="00B4095C"/>
    <w:rsid w:val="00B425F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D1112"/>
    <w:rsid w:val="00BD2D8F"/>
    <w:rsid w:val="00BD2DDD"/>
    <w:rsid w:val="00BD3F32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97D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C41"/>
    <w:rsid w:val="00D14DCB"/>
    <w:rsid w:val="00D16E6D"/>
    <w:rsid w:val="00D22BE4"/>
    <w:rsid w:val="00D24228"/>
    <w:rsid w:val="00D25C14"/>
    <w:rsid w:val="00D25F02"/>
    <w:rsid w:val="00D263C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DA3"/>
    <w:rsid w:val="00D77E3D"/>
    <w:rsid w:val="00D80548"/>
    <w:rsid w:val="00D823C9"/>
    <w:rsid w:val="00D83216"/>
    <w:rsid w:val="00D838D5"/>
    <w:rsid w:val="00D83DC4"/>
    <w:rsid w:val="00D84212"/>
    <w:rsid w:val="00D84681"/>
    <w:rsid w:val="00D8552D"/>
    <w:rsid w:val="00D8575E"/>
    <w:rsid w:val="00D87117"/>
    <w:rsid w:val="00D871CB"/>
    <w:rsid w:val="00D91670"/>
    <w:rsid w:val="00D93276"/>
    <w:rsid w:val="00D93CF7"/>
    <w:rsid w:val="00D96540"/>
    <w:rsid w:val="00DA3046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2739"/>
    <w:rsid w:val="00DC375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3A4B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4A89"/>
    <w:rsid w:val="00EC538A"/>
    <w:rsid w:val="00ED0B33"/>
    <w:rsid w:val="00ED4C88"/>
    <w:rsid w:val="00EE318B"/>
    <w:rsid w:val="00EE3C74"/>
    <w:rsid w:val="00EE7A93"/>
    <w:rsid w:val="00EF0428"/>
    <w:rsid w:val="00EF07DA"/>
    <w:rsid w:val="00EF07E9"/>
    <w:rsid w:val="00EF0C90"/>
    <w:rsid w:val="00EF1B4A"/>
    <w:rsid w:val="00EF2312"/>
    <w:rsid w:val="00EF2963"/>
    <w:rsid w:val="00EF31D6"/>
    <w:rsid w:val="00EF3594"/>
    <w:rsid w:val="00EF39FF"/>
    <w:rsid w:val="00EF4069"/>
    <w:rsid w:val="00F0084C"/>
    <w:rsid w:val="00F042DF"/>
    <w:rsid w:val="00F05931"/>
    <w:rsid w:val="00F05BE3"/>
    <w:rsid w:val="00F05C67"/>
    <w:rsid w:val="00F07BE4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61BD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4499"/>
    <w:rsid w:val="00F54F22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2E586D"/>
  <w15:chartTrackingRefBased/>
  <w15:docId w15:val="{CC4FB149-94A3-4CE0-BDD1-184F292D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6857FC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CAC07-CECF-4758-AF10-B9E19F9A3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2</cp:revision>
  <cp:lastPrinted>2013-04-03T06:33:00Z</cp:lastPrinted>
  <dcterms:created xsi:type="dcterms:W3CDTF">2022-03-17T11:51:00Z</dcterms:created>
  <dcterms:modified xsi:type="dcterms:W3CDTF">2022-05-11T08:06:00Z</dcterms:modified>
</cp:coreProperties>
</file>